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0F53A3" w14:textId="77777777"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040872A1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834C18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532238DE" w14:textId="77777777"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14:paraId="62EC8732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270B6E3F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  <w:r w:rsidR="00AF5649">
        <w:rPr>
          <w:rFonts w:ascii="Cambria" w:hAnsi="Cambria"/>
          <w:b/>
          <w:color w:val="auto"/>
          <w:sz w:val="18"/>
          <w:szCs w:val="18"/>
        </w:rPr>
        <w:t xml:space="preserve"> – potwierdzenie spełnienia warunku</w:t>
      </w:r>
      <w:r w:rsidR="00F54F22">
        <w:rPr>
          <w:rFonts w:ascii="Cambria" w:hAnsi="Cambria"/>
          <w:b/>
          <w:color w:val="auto"/>
          <w:sz w:val="18"/>
          <w:szCs w:val="18"/>
        </w:rPr>
        <w:t xml:space="preserve"> podmiotowego</w:t>
      </w:r>
    </w:p>
    <w:p w14:paraId="7C911BA2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  <w:lang w:eastAsia="x-none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  <w:lang w:val="x-none" w:eastAsia="x-none"/>
        </w:rPr>
        <w:t xml:space="preserve"> </w:t>
      </w:r>
    </w:p>
    <w:p w14:paraId="65DE1142" w14:textId="77777777" w:rsidR="00AF5649" w:rsidRDefault="00AF5649" w:rsidP="00881B48">
      <w:pPr>
        <w:jc w:val="center"/>
        <w:rPr>
          <w:rFonts w:ascii="Cambria" w:hAnsi="Cambria"/>
          <w:b/>
          <w:color w:val="000000"/>
          <w:sz w:val="20"/>
          <w:szCs w:val="20"/>
        </w:rPr>
      </w:pPr>
      <w:bookmarkStart w:id="0" w:name="_Hlk63680311"/>
    </w:p>
    <w:bookmarkEnd w:id="0"/>
    <w:p w14:paraId="1348F11D" w14:textId="367DD2AA" w:rsidR="00CD497D" w:rsidRDefault="00CD497D" w:rsidP="00801DCF">
      <w:pPr>
        <w:pStyle w:val="Tekstpodstawowy2"/>
        <w:shd w:val="clear" w:color="auto" w:fill="D9D9D9"/>
        <w:spacing w:line="276" w:lineRule="auto"/>
        <w:ind w:right="-315"/>
        <w:jc w:val="center"/>
        <w:rPr>
          <w:rFonts w:ascii="Cambria" w:hAnsi="Cambria" w:cs="Calibri"/>
          <w:b/>
          <w:bCs/>
          <w:sz w:val="22"/>
          <w:szCs w:val="22"/>
        </w:rPr>
      </w:pPr>
      <w:r w:rsidRPr="003848ED">
        <w:rPr>
          <w:rFonts w:ascii="Cambria" w:hAnsi="Cambria" w:cs="Calibri"/>
          <w:b/>
          <w:bCs/>
          <w:sz w:val="22"/>
          <w:szCs w:val="22"/>
        </w:rPr>
        <w:t>„</w:t>
      </w:r>
      <w:r w:rsidR="003848ED" w:rsidRPr="003848ED">
        <w:rPr>
          <w:rFonts w:ascii="Cambria" w:hAnsi="Cambria" w:cs="Calibri"/>
          <w:b/>
          <w:bCs/>
          <w:sz w:val="22"/>
          <w:szCs w:val="22"/>
          <w:lang w:val="pl-PL"/>
        </w:rPr>
        <w:t>Budowa świetlicy wie</w:t>
      </w:r>
      <w:r w:rsidR="002B611A">
        <w:rPr>
          <w:rFonts w:ascii="Cambria" w:hAnsi="Cambria" w:cs="Calibri"/>
          <w:b/>
          <w:bCs/>
          <w:sz w:val="22"/>
          <w:szCs w:val="22"/>
          <w:lang w:val="pl-PL"/>
        </w:rPr>
        <w:t>jskie</w:t>
      </w:r>
      <w:r w:rsidR="008F6E45">
        <w:rPr>
          <w:rFonts w:ascii="Cambria" w:hAnsi="Cambria" w:cs="Calibri"/>
          <w:b/>
          <w:bCs/>
          <w:sz w:val="22"/>
          <w:szCs w:val="22"/>
          <w:lang w:val="pl-PL"/>
        </w:rPr>
        <w:t>j  w miejscowości Jasienica</w:t>
      </w:r>
      <w:r w:rsidRPr="003848ED">
        <w:rPr>
          <w:rFonts w:ascii="Cambria" w:hAnsi="Cambria" w:cs="Calibri"/>
          <w:b/>
          <w:bCs/>
          <w:sz w:val="22"/>
          <w:szCs w:val="22"/>
        </w:rPr>
        <w:t>”</w:t>
      </w:r>
    </w:p>
    <w:p w14:paraId="70569ABB" w14:textId="77777777" w:rsidR="00AF2891" w:rsidRPr="00B77209" w:rsidRDefault="00AF2891" w:rsidP="00881B48">
      <w:pPr>
        <w:jc w:val="center"/>
        <w:rPr>
          <w:rFonts w:ascii="Cambria" w:hAnsi="Cambria" w:cs="Calibri"/>
          <w:b/>
          <w:color w:val="000000"/>
          <w:sz w:val="20"/>
          <w:szCs w:val="20"/>
        </w:rPr>
      </w:pPr>
      <w:bookmarkStart w:id="1" w:name="_GoBack"/>
      <w:bookmarkEnd w:id="1"/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985"/>
        <w:gridCol w:w="2126"/>
        <w:gridCol w:w="6946"/>
        <w:gridCol w:w="2410"/>
      </w:tblGrid>
      <w:tr w:rsidR="00147BCF" w:rsidRPr="009F2916" w14:paraId="6013ECD0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7AF6CA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5A6ACB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BFA53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13287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3D6C23D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78A78475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9173CA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147BCF" w:rsidRPr="009F2916" w14:paraId="2B421AB4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DEFF" w14:textId="77777777" w:rsidR="00147BCF" w:rsidRPr="009F2916" w:rsidRDefault="00147BCF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F2916">
              <w:rPr>
                <w:rFonts w:ascii="Cambria" w:hAnsi="Cambria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7CB02" w14:textId="77777777" w:rsidR="00147BCF" w:rsidRPr="009F2916" w:rsidRDefault="0013726D" w:rsidP="0013726D">
            <w:pPr>
              <w:pStyle w:val="Default"/>
              <w:ind w:left="140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……………………………..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D4A2" w14:textId="77777777" w:rsidR="00147BCF" w:rsidRPr="009F2916" w:rsidRDefault="00147BCF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Kierownik  budowy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A94" w14:textId="77777777" w:rsidR="0013726D" w:rsidRPr="004B497E" w:rsidRDefault="0013726D" w:rsidP="0013726D">
            <w:pPr>
              <w:pStyle w:val="Default"/>
              <w:ind w:left="142" w:right="140"/>
              <w:jc w:val="both"/>
              <w:rPr>
                <w:rFonts w:ascii="Cambria" w:hAnsi="Cambria"/>
                <w:color w:val="auto"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Uprawnienia budowlane do ki</w:t>
            </w:r>
            <w:r>
              <w:rPr>
                <w:rFonts w:ascii="Cambria" w:hAnsi="Cambria"/>
                <w:sz w:val="20"/>
                <w:szCs w:val="20"/>
              </w:rPr>
              <w:t>erowania robotami budowlanymi w 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specjalności </w:t>
            </w:r>
            <w:r w:rsidRPr="00C06BE9">
              <w:rPr>
                <w:rFonts w:ascii="Cambria" w:hAnsi="Cambria"/>
                <w:iCs/>
                <w:sz w:val="20"/>
                <w:szCs w:val="20"/>
                <w:lang w:bidi="pl-PL"/>
              </w:rPr>
              <w:t>instalacyjnej w zakresie sieci, instalacji i urządzeń cieplnych, wentylacyjnych, gazowych, wodociągowych i kanalizacyjnych</w:t>
            </w:r>
          </w:p>
          <w:p w14:paraId="32055D6F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sz w:val="20"/>
                <w:szCs w:val="20"/>
              </w:rPr>
            </w:pPr>
          </w:p>
          <w:p w14:paraId="12DE319C" w14:textId="77777777" w:rsidR="0013726D" w:rsidRPr="009C07B1" w:rsidRDefault="0013726D" w:rsidP="0013726D">
            <w:pPr>
              <w:pStyle w:val="Default"/>
              <w:ind w:left="142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9C07B1">
              <w:rPr>
                <w:rFonts w:ascii="Cambria" w:hAnsi="Cambria"/>
                <w:b/>
                <w:bCs/>
                <w:sz w:val="20"/>
                <w:szCs w:val="20"/>
              </w:rPr>
              <w:t>Nr uprawnień ……………………..</w:t>
            </w:r>
          </w:p>
          <w:p w14:paraId="7121EFAE" w14:textId="2BA91D20" w:rsidR="0013726D" w:rsidRPr="009C07B1" w:rsidRDefault="0013726D" w:rsidP="0013726D">
            <w:pPr>
              <w:pStyle w:val="Default"/>
              <w:ind w:left="142" w:right="282"/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C07B1">
              <w:rPr>
                <w:rFonts w:ascii="Cambria" w:hAnsi="Cambria"/>
                <w:sz w:val="20"/>
                <w:szCs w:val="20"/>
              </w:rPr>
              <w:t>Posiada doświadczenie zawodowe, jako kierownik robót/budowy</w:t>
            </w:r>
            <w:r>
              <w:rPr>
                <w:rFonts w:ascii="Cambria" w:hAnsi="Cambria"/>
                <w:sz w:val="20"/>
                <w:szCs w:val="20"/>
                <w:vertAlign w:val="superscript"/>
              </w:rPr>
              <w:t>*</w:t>
            </w:r>
            <w:r w:rsidRPr="009C07B1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C06BE9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na inwestycji zakończonej i oddanej do użytkowania polegające</w:t>
            </w:r>
            <w:r w:rsidR="00EE7EF8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j na budowie lub przebudowie obiektów kubaturowych</w:t>
            </w:r>
            <w:r w:rsidR="002E19FC" w:rsidRPr="00DC6907">
              <w:rPr>
                <w:rFonts w:ascii="Cambria" w:hAnsi="Cambria"/>
                <w:b/>
                <w:sz w:val="20"/>
                <w:szCs w:val="20"/>
              </w:rPr>
              <w:t>”</w:t>
            </w:r>
            <w:r w:rsidRPr="00A5077B">
              <w:rPr>
                <w:rFonts w:ascii="Cambria" w:hAnsi="Cambria"/>
                <w:b/>
                <w:iCs/>
                <w:sz w:val="20"/>
                <w:szCs w:val="20"/>
                <w:lang w:bidi="pl-PL"/>
              </w:rPr>
              <w:t>.</w:t>
            </w:r>
          </w:p>
          <w:p w14:paraId="3DF4E763" w14:textId="77777777" w:rsidR="0013726D" w:rsidRPr="00490EA4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5DA07F" w14:textId="77777777" w:rsidR="0013726D" w:rsidRPr="00CA59A5" w:rsidRDefault="0013726D" w:rsidP="0013726D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DE318AD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6C369E74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669C0C7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221556DB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7B1CAC1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6ABC149E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4C6FEEAE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7D2457A8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7643CF0D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226B0BDA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  <w:p w14:paraId="7FB273D9" w14:textId="77777777" w:rsidR="0013726D" w:rsidRDefault="0013726D" w:rsidP="0013726D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14:paraId="7C133ADF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14:paraId="08C684B6" w14:textId="77777777" w:rsidR="0013726D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14:paraId="42DDEBCB" w14:textId="77777777" w:rsidR="0013726D" w:rsidRPr="00CA59A5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14:paraId="56ABB4FE" w14:textId="77777777" w:rsidR="00147BCF" w:rsidRPr="009F2916" w:rsidRDefault="0013726D" w:rsidP="0013726D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63D8" w14:textId="77777777" w:rsidR="00147BCF" w:rsidRPr="009F2916" w:rsidRDefault="00147BCF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  <w:tr w:rsidR="00D8575E" w:rsidRPr="009F2916" w14:paraId="20A4498E" w14:textId="77777777" w:rsidTr="002408D6">
        <w:trPr>
          <w:trHeight w:val="9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73EF0" w14:textId="77777777" w:rsidR="00D8575E" w:rsidRPr="009F2916" w:rsidRDefault="00D8575E" w:rsidP="002408D6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pacing w:val="4"/>
                <w:sz w:val="18"/>
                <w:szCs w:val="18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44F9" w14:textId="77777777" w:rsidR="00D8575E" w:rsidRPr="009F2916" w:rsidRDefault="00D8575E" w:rsidP="002408D6">
            <w:pPr>
              <w:pStyle w:val="Default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0B863" w14:textId="77777777" w:rsidR="00D8575E" w:rsidRPr="009F2916" w:rsidRDefault="00D8575E" w:rsidP="002408D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Projektant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5CB8" w14:textId="4E1DF0B7" w:rsidR="00D8575E" w:rsidRPr="00EE7EF8" w:rsidRDefault="00EE7EF8" w:rsidP="00D8575E">
            <w:pPr>
              <w:pStyle w:val="Default"/>
              <w:ind w:left="142" w:right="143"/>
              <w:jc w:val="both"/>
              <w:rPr>
                <w:rFonts w:ascii="Cambria" w:hAnsi="Cambria"/>
                <w:b/>
                <w:color w:val="auto"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Uprawnienia</w:t>
            </w:r>
            <w:r w:rsidRPr="00EE7EF8">
              <w:rPr>
                <w:rFonts w:ascii="Cambria" w:eastAsia="Times New Roman" w:hAnsi="Cambria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budowlane do kierowania budowami w specjalności </w:t>
            </w:r>
            <w:proofErr w:type="spellStart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>konstrukcyjno</w:t>
            </w:r>
            <w:proofErr w:type="spellEnd"/>
            <w:r w:rsidRPr="00EE7EF8">
              <w:rPr>
                <w:rFonts w:ascii="Cambria" w:eastAsia="Times New Roman" w:hAnsi="Cambria"/>
                <w:b/>
                <w:color w:val="auto"/>
                <w:sz w:val="20"/>
                <w:szCs w:val="20"/>
                <w:lang w:eastAsia="pl-PL"/>
              </w:rPr>
              <w:t xml:space="preserve"> budowlanej</w:t>
            </w:r>
          </w:p>
          <w:p w14:paraId="7537E5DE" w14:textId="77777777" w:rsidR="00D8575E" w:rsidRPr="009F2916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C7A6C8E" w14:textId="77777777" w:rsidR="00D8575E" w:rsidRDefault="00D8575E" w:rsidP="00D8575E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14:paraId="7FA38DFA" w14:textId="77777777" w:rsidR="00D8575E" w:rsidRPr="00B425FC" w:rsidRDefault="00D8575E" w:rsidP="00B425FC">
            <w:pPr>
              <w:pStyle w:val="Default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9C8B" w14:textId="77777777" w:rsidR="00D8575E" w:rsidRPr="009F2916" w:rsidRDefault="00D8575E" w:rsidP="002408D6">
            <w:pPr>
              <w:pStyle w:val="Default"/>
              <w:ind w:left="142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2916">
              <w:rPr>
                <w:rFonts w:ascii="Cambria" w:hAnsi="Cambria"/>
                <w:b/>
                <w:sz w:val="18"/>
                <w:szCs w:val="18"/>
              </w:rPr>
              <w:t>Własne / oddane do dyspozycji*</w:t>
            </w:r>
          </w:p>
        </w:tc>
      </w:tr>
    </w:tbl>
    <w:p w14:paraId="59A683E2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641E50E3" w14:textId="77777777" w:rsidR="0032655D" w:rsidRPr="00CA59A5" w:rsidRDefault="0032655D" w:rsidP="0032655D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 xml:space="preserve">* niepotrzebne skreślić ( jeżeli wykonawca pozostaje w stosunku umowy </w:t>
      </w:r>
      <w:proofErr w:type="spellStart"/>
      <w:r w:rsidRPr="00CA59A5">
        <w:rPr>
          <w:rFonts w:ascii="Cambria" w:hAnsi="Cambria"/>
          <w:sz w:val="18"/>
          <w:szCs w:val="18"/>
        </w:rPr>
        <w:t>cywilno</w:t>
      </w:r>
      <w:proofErr w:type="spellEnd"/>
      <w:r w:rsidRPr="00CA59A5">
        <w:rPr>
          <w:rFonts w:ascii="Cambria" w:hAnsi="Cambria"/>
          <w:sz w:val="18"/>
          <w:szCs w:val="18"/>
        </w:rPr>
        <w:t xml:space="preserve"> prawnej pozostawiamy własne)</w:t>
      </w:r>
    </w:p>
    <w:p w14:paraId="7A1201DB" w14:textId="77777777" w:rsidR="0021284A" w:rsidRPr="008D229D" w:rsidRDefault="00534CF1" w:rsidP="008D229D">
      <w:pPr>
        <w:pStyle w:val="Default"/>
        <w:tabs>
          <w:tab w:val="left" w:pos="9420"/>
        </w:tabs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EF4069">
      <w:headerReference w:type="default" r:id="rId8"/>
      <w:footerReference w:type="even" r:id="rId9"/>
      <w:footerReference w:type="default" r:id="rId10"/>
      <w:pgSz w:w="16838" w:h="11906" w:orient="landscape"/>
      <w:pgMar w:top="568" w:right="1418" w:bottom="284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56D52B" w14:textId="77777777" w:rsidR="00241F20" w:rsidRDefault="00241F20">
      <w:r>
        <w:separator/>
      </w:r>
    </w:p>
  </w:endnote>
  <w:endnote w:type="continuationSeparator" w:id="0">
    <w:p w14:paraId="111820DE" w14:textId="77777777" w:rsidR="00241F20" w:rsidRDefault="0024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FB44" w14:textId="77777777" w:rsidR="00DD21E9" w:rsidRDefault="00DD21E9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A94993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FDE9D" w14:textId="77777777" w:rsidR="004173BD" w:rsidRDefault="00D14C41" w:rsidP="00704316">
    <w:pPr>
      <w:ind w:left="10490"/>
      <w:jc w:val="center"/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3CBFEB6" w14:textId="77777777"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9CABE" w14:textId="77777777" w:rsidR="00241F20" w:rsidRDefault="00241F20">
      <w:r>
        <w:separator/>
      </w:r>
    </w:p>
  </w:footnote>
  <w:footnote w:type="continuationSeparator" w:id="0">
    <w:p w14:paraId="145636E1" w14:textId="77777777" w:rsidR="00241F20" w:rsidRDefault="00241F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61F71" w14:textId="14E1AFAF" w:rsidR="008E43A4" w:rsidRPr="00DC19F0" w:rsidRDefault="00DC19F0" w:rsidP="008E43A4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90"/>
    <w:r>
      <w:rPr>
        <w:rFonts w:ascii="Cambria" w:hAnsi="Cambria"/>
        <w:sz w:val="20"/>
        <w:szCs w:val="20"/>
        <w:lang w:val="pl-PL"/>
      </w:rPr>
      <w:t>O</w:t>
    </w:r>
    <w:r w:rsidR="008F6E45">
      <w:rPr>
        <w:rFonts w:ascii="Cambria" w:hAnsi="Cambria"/>
        <w:sz w:val="20"/>
        <w:szCs w:val="20"/>
        <w:lang w:val="pl-PL"/>
      </w:rPr>
      <w:t>SP.Ś</w:t>
    </w:r>
    <w:r>
      <w:rPr>
        <w:rFonts w:ascii="Cambria" w:hAnsi="Cambria"/>
        <w:sz w:val="20"/>
        <w:szCs w:val="20"/>
        <w:lang w:val="pl-PL"/>
      </w:rPr>
      <w:t>.1.2022</w:t>
    </w:r>
  </w:p>
  <w:bookmarkEnd w:id="2"/>
  <w:p w14:paraId="4338B73B" w14:textId="77777777" w:rsidR="00C752F3" w:rsidRPr="00801DCF" w:rsidRDefault="00C752F3" w:rsidP="00801DC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8321E7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CA35CA1"/>
    <w:multiLevelType w:val="hybridMultilevel"/>
    <w:tmpl w:val="98045AD6"/>
    <w:lvl w:ilvl="0" w:tplc="1C3A3B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 w15:restartNumberingAfterBreak="0">
    <w:nsid w:val="5EDE36C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43"/>
  </w:num>
  <w:num w:numId="3">
    <w:abstractNumId w:val="31"/>
  </w:num>
  <w:num w:numId="4">
    <w:abstractNumId w:val="27"/>
  </w:num>
  <w:num w:numId="5">
    <w:abstractNumId w:val="19"/>
  </w:num>
  <w:num w:numId="6">
    <w:abstractNumId w:val="34"/>
  </w:num>
  <w:num w:numId="7">
    <w:abstractNumId w:val="39"/>
  </w:num>
  <w:num w:numId="8">
    <w:abstractNumId w:val="24"/>
  </w:num>
  <w:num w:numId="9">
    <w:abstractNumId w:val="52"/>
  </w:num>
  <w:num w:numId="10">
    <w:abstractNumId w:val="57"/>
  </w:num>
  <w:num w:numId="11">
    <w:abstractNumId w:val="20"/>
  </w:num>
  <w:num w:numId="12">
    <w:abstractNumId w:val="55"/>
  </w:num>
  <w:num w:numId="13">
    <w:abstractNumId w:val="56"/>
  </w:num>
  <w:num w:numId="14">
    <w:abstractNumId w:val="12"/>
  </w:num>
  <w:num w:numId="15">
    <w:abstractNumId w:val="28"/>
  </w:num>
  <w:num w:numId="16">
    <w:abstractNumId w:val="33"/>
  </w:num>
  <w:num w:numId="17">
    <w:abstractNumId w:val="51"/>
  </w:num>
  <w:num w:numId="18">
    <w:abstractNumId w:val="23"/>
  </w:num>
  <w:num w:numId="19">
    <w:abstractNumId w:val="13"/>
  </w:num>
  <w:num w:numId="20">
    <w:abstractNumId w:val="17"/>
  </w:num>
  <w:num w:numId="21">
    <w:abstractNumId w:val="45"/>
  </w:num>
  <w:num w:numId="22">
    <w:abstractNumId w:val="18"/>
  </w:num>
  <w:num w:numId="23">
    <w:abstractNumId w:val="50"/>
  </w:num>
  <w:num w:numId="24">
    <w:abstractNumId w:val="48"/>
  </w:num>
  <w:num w:numId="25">
    <w:abstractNumId w:val="22"/>
  </w:num>
  <w:num w:numId="26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2"/>
  </w:num>
  <w:num w:numId="32">
    <w:abstractNumId w:val="10"/>
  </w:num>
  <w:num w:numId="33">
    <w:abstractNumId w:val="30"/>
  </w:num>
  <w:num w:numId="34">
    <w:abstractNumId w:val="46"/>
  </w:num>
  <w:num w:numId="35">
    <w:abstractNumId w:val="16"/>
  </w:num>
  <w:num w:numId="36">
    <w:abstractNumId w:val="54"/>
  </w:num>
  <w:num w:numId="37">
    <w:abstractNumId w:val="15"/>
  </w:num>
  <w:num w:numId="38">
    <w:abstractNumId w:val="9"/>
  </w:num>
  <w:num w:numId="39">
    <w:abstractNumId w:val="25"/>
  </w:num>
  <w:num w:numId="40">
    <w:abstractNumId w:val="40"/>
  </w:num>
  <w:num w:numId="41">
    <w:abstractNumId w:val="35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26"/>
  </w:num>
  <w:num w:numId="45">
    <w:abstractNumId w:val="11"/>
  </w:num>
  <w:num w:numId="46">
    <w:abstractNumId w:val="47"/>
  </w:num>
  <w:num w:numId="47">
    <w:abstractNumId w:val="21"/>
  </w:num>
  <w:num w:numId="48">
    <w:abstractNumId w:val="44"/>
  </w:num>
  <w:num w:numId="49">
    <w:abstractNumId w:val="14"/>
  </w:num>
  <w:num w:numId="50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2F37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EE7"/>
    <w:rsid w:val="000B37AC"/>
    <w:rsid w:val="000B7A4F"/>
    <w:rsid w:val="000C152C"/>
    <w:rsid w:val="000C1FE3"/>
    <w:rsid w:val="000C3646"/>
    <w:rsid w:val="000D3136"/>
    <w:rsid w:val="000D40FD"/>
    <w:rsid w:val="000E05B9"/>
    <w:rsid w:val="000E3A89"/>
    <w:rsid w:val="000E4E2A"/>
    <w:rsid w:val="000E7F53"/>
    <w:rsid w:val="0010294D"/>
    <w:rsid w:val="00102A85"/>
    <w:rsid w:val="00102C0C"/>
    <w:rsid w:val="00103155"/>
    <w:rsid w:val="001054D9"/>
    <w:rsid w:val="00111ECF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26D"/>
    <w:rsid w:val="00137870"/>
    <w:rsid w:val="001405D1"/>
    <w:rsid w:val="00140DF0"/>
    <w:rsid w:val="00143610"/>
    <w:rsid w:val="0014366A"/>
    <w:rsid w:val="00145F79"/>
    <w:rsid w:val="0014707D"/>
    <w:rsid w:val="00147BCF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5658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08D6"/>
    <w:rsid w:val="00241840"/>
    <w:rsid w:val="00241C6C"/>
    <w:rsid w:val="00241F20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953C0"/>
    <w:rsid w:val="002A2237"/>
    <w:rsid w:val="002A2640"/>
    <w:rsid w:val="002A4CEF"/>
    <w:rsid w:val="002A5798"/>
    <w:rsid w:val="002A5876"/>
    <w:rsid w:val="002A7F4E"/>
    <w:rsid w:val="002B611A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9FC"/>
    <w:rsid w:val="002F0291"/>
    <w:rsid w:val="002F16D6"/>
    <w:rsid w:val="002F26C4"/>
    <w:rsid w:val="002F79CA"/>
    <w:rsid w:val="003008FD"/>
    <w:rsid w:val="00302515"/>
    <w:rsid w:val="00302B07"/>
    <w:rsid w:val="00304525"/>
    <w:rsid w:val="003062AC"/>
    <w:rsid w:val="00310A34"/>
    <w:rsid w:val="0031370D"/>
    <w:rsid w:val="00313888"/>
    <w:rsid w:val="00315240"/>
    <w:rsid w:val="00317389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0F8C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48ED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3D3A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D6AF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73BD"/>
    <w:rsid w:val="00420580"/>
    <w:rsid w:val="00422FC5"/>
    <w:rsid w:val="00423457"/>
    <w:rsid w:val="004245B7"/>
    <w:rsid w:val="00427A12"/>
    <w:rsid w:val="00432961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8EF"/>
    <w:rsid w:val="00477ADD"/>
    <w:rsid w:val="00480774"/>
    <w:rsid w:val="004807CF"/>
    <w:rsid w:val="004825FF"/>
    <w:rsid w:val="00483B12"/>
    <w:rsid w:val="00485B52"/>
    <w:rsid w:val="00490F36"/>
    <w:rsid w:val="004932D0"/>
    <w:rsid w:val="004934C5"/>
    <w:rsid w:val="00493D06"/>
    <w:rsid w:val="00494A82"/>
    <w:rsid w:val="00494BF8"/>
    <w:rsid w:val="0049543B"/>
    <w:rsid w:val="004A1963"/>
    <w:rsid w:val="004A50BC"/>
    <w:rsid w:val="004A57A5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5E99"/>
    <w:rsid w:val="004D63E9"/>
    <w:rsid w:val="004E3410"/>
    <w:rsid w:val="004E4827"/>
    <w:rsid w:val="004E5DD6"/>
    <w:rsid w:val="004E6D1D"/>
    <w:rsid w:val="004E7F7A"/>
    <w:rsid w:val="004F1DB6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37893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551"/>
    <w:rsid w:val="00612565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3817"/>
    <w:rsid w:val="0067561C"/>
    <w:rsid w:val="006800B9"/>
    <w:rsid w:val="00680380"/>
    <w:rsid w:val="00680EFF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4316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06F1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B67EA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1DCF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4C18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81B48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43A4"/>
    <w:rsid w:val="008E5B27"/>
    <w:rsid w:val="008E777E"/>
    <w:rsid w:val="008F0BFB"/>
    <w:rsid w:val="008F21F2"/>
    <w:rsid w:val="008F2E6F"/>
    <w:rsid w:val="008F35CE"/>
    <w:rsid w:val="008F6E45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25D3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709D7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188D"/>
    <w:rsid w:val="00A56E14"/>
    <w:rsid w:val="00A578F5"/>
    <w:rsid w:val="00A57C83"/>
    <w:rsid w:val="00A6013A"/>
    <w:rsid w:val="00A60544"/>
    <w:rsid w:val="00A62E79"/>
    <w:rsid w:val="00A71CB4"/>
    <w:rsid w:val="00A74A76"/>
    <w:rsid w:val="00A74B97"/>
    <w:rsid w:val="00A7645F"/>
    <w:rsid w:val="00A8102D"/>
    <w:rsid w:val="00A81BE2"/>
    <w:rsid w:val="00A85586"/>
    <w:rsid w:val="00A85CF8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2F24"/>
    <w:rsid w:val="00AD34D0"/>
    <w:rsid w:val="00AD3D26"/>
    <w:rsid w:val="00AD41C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891"/>
    <w:rsid w:val="00AF2E5E"/>
    <w:rsid w:val="00AF4F4E"/>
    <w:rsid w:val="00AF5649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06E62"/>
    <w:rsid w:val="00B112AB"/>
    <w:rsid w:val="00B119CC"/>
    <w:rsid w:val="00B11C33"/>
    <w:rsid w:val="00B1499E"/>
    <w:rsid w:val="00B153AF"/>
    <w:rsid w:val="00B15481"/>
    <w:rsid w:val="00B15EF9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25D8"/>
    <w:rsid w:val="00B333E3"/>
    <w:rsid w:val="00B3383A"/>
    <w:rsid w:val="00B36246"/>
    <w:rsid w:val="00B40125"/>
    <w:rsid w:val="00B4095C"/>
    <w:rsid w:val="00B425F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C6791"/>
    <w:rsid w:val="00BD1112"/>
    <w:rsid w:val="00BD2D8F"/>
    <w:rsid w:val="00BD2DDD"/>
    <w:rsid w:val="00BD3F32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97D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C41"/>
    <w:rsid w:val="00D14DCB"/>
    <w:rsid w:val="00D16E6D"/>
    <w:rsid w:val="00D22BE4"/>
    <w:rsid w:val="00D24228"/>
    <w:rsid w:val="00D25C14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DA3"/>
    <w:rsid w:val="00D77E3D"/>
    <w:rsid w:val="00D80548"/>
    <w:rsid w:val="00D823C9"/>
    <w:rsid w:val="00D83216"/>
    <w:rsid w:val="00D838D5"/>
    <w:rsid w:val="00D83DC4"/>
    <w:rsid w:val="00D84212"/>
    <w:rsid w:val="00D84681"/>
    <w:rsid w:val="00D8552D"/>
    <w:rsid w:val="00D8575E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19F0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3A4B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4A89"/>
    <w:rsid w:val="00EC538A"/>
    <w:rsid w:val="00ED0B33"/>
    <w:rsid w:val="00ED4C88"/>
    <w:rsid w:val="00EE318B"/>
    <w:rsid w:val="00EE3C74"/>
    <w:rsid w:val="00EE7A93"/>
    <w:rsid w:val="00EE7EF8"/>
    <w:rsid w:val="00EF0428"/>
    <w:rsid w:val="00EF07DA"/>
    <w:rsid w:val="00EF07E9"/>
    <w:rsid w:val="00EF0C90"/>
    <w:rsid w:val="00EF1B4A"/>
    <w:rsid w:val="00EF2312"/>
    <w:rsid w:val="00EF2963"/>
    <w:rsid w:val="00EF31D6"/>
    <w:rsid w:val="00EF3594"/>
    <w:rsid w:val="00EF39FF"/>
    <w:rsid w:val="00EF4069"/>
    <w:rsid w:val="00F0084C"/>
    <w:rsid w:val="00F042DF"/>
    <w:rsid w:val="00F05931"/>
    <w:rsid w:val="00F05BE3"/>
    <w:rsid w:val="00F05C67"/>
    <w:rsid w:val="00F07BE4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61BD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4499"/>
    <w:rsid w:val="00F54F22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586D"/>
  <w15:chartTrackingRefBased/>
  <w15:docId w15:val="{CC4FB149-94A3-4CE0-BDD1-184F292D8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378F9-819F-4F32-AAFD-1FE8CA7E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ka.wede</cp:lastModifiedBy>
  <cp:revision>10</cp:revision>
  <cp:lastPrinted>2013-04-03T06:33:00Z</cp:lastPrinted>
  <dcterms:created xsi:type="dcterms:W3CDTF">2022-03-17T11:51:00Z</dcterms:created>
  <dcterms:modified xsi:type="dcterms:W3CDTF">2022-05-30T10:42:00Z</dcterms:modified>
</cp:coreProperties>
</file>